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2b. WHG.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3488190" name="019f175d-d30d-74d3-b9f2-aab7728710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0958789" name="019f175d-d30d-74d3-b9f2-aab77287108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2b. WHG. rechts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28068933" name="019f176a-98e9-7053-9afc-b1a14a8d0b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6079488" name="019f176a-98e9-7053-9afc-b1a14a8d0b7f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4. WHG.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4807636" name="019f1780-8fb6-74b0-83d6-752bb740f8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0867932" name="019f1780-8fb6-74b0-83d6-752bb740f82c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4. WHG.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0437816" name="019f179a-e5bb-77b6-8641-5a89a0b337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3062334" name="019f179a-e5bb-77b6-8641-5a89a0b33799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4. WHG. rechts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95561023" name="019f17a0-c4a9-7858-9531-8258eb86fc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1713214" name="019f17a0-c4a9-7858-9531-8258eb86fc82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75. WHG. rechts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876199" name="019f17da-c622-7996-911f-50e753a7ce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139898" name="019f17da-c622-7996-911f-50e753a7ce9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2. WHG. links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Cheminèe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3808843" name="019f172a-5843-78f1-a500-e49b30abba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4745596" name="019f172a-5843-78f1-a500-e49b30abba5b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2. WHG.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6187836" name="019f173e-0119-747e-b089-20290dcb7d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3389947" name="019f173e-0119-747e-b089-20290dcb7dd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2. WHG. rechts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30525544" name="019f174a-dfda-70d0-83b1-b4f1fbd77d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304586" name="019f174a-dfda-70d0-83b1-b4f1fbd77dc4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2b. WHG.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0432559" name="019f1760-5a1a-7f45-865b-f050866f47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4609302" name="019f1760-5a1a-7f45-865b-f050866f47c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2b. WHG. rechts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53895118" name="019f176b-bc8d-7271-815d-cdf04af490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9394423" name="019f176b-bc8d-7271-815d-cdf04af490c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4. WHG.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2718398" name="019f1781-4dee-7e42-9e3e-84957733b6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0944180" name="019f1781-4dee-7e42-9e3e-84957733b629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4. WHG.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2082234" name="019f179c-986b-7f82-9b48-ec75c56f5f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9979784" name="019f179c-986b-7f82-9b48-ec75c56f5fcc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4. WHG. rechts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2348217" name="019f17a4-b8e4-7b40-9089-c51ba38813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8210364" name="019f17a4-b8e4-7b40-9089-c51ba3881383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75. WHG. rechts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38098902" name="019f17db-b889-70b5-b544-1f652ffd88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6630384" name="019f17db-b889-70b5-b544-1f652ffd8803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2. WHG. links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Cheminèe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09089721" name="019f172b-4fba-7692-93f1-7fbaf060d5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6727964" name="019f172b-4fba-7692-93f1-7fbaf060d53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2. WHG.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5298870" name="019f173e-ad5c-75d1-8a9b-0ea1f2b746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733997" name="019f173e-ad5c-75d1-8a9b-0ea1f2b746d9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2. WHG. rechts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3516400" name="019f174b-669a-76b4-9e86-b3b97a404b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1066681" name="019f174b-669a-76b4-9e86-b3b97a404b8b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2b. WHG.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9234558" name="019f175e-8b05-708c-a86a-d5ed9158e8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7461249" name="019f175e-8b05-708c-a86a-d5ed9158e8ac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2b. WHG. rechts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79631644" name="019f176c-5df9-7d9a-ba2b-b04c95921f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5265393" name="019f176c-5df9-7d9a-ba2b-b04c95921fa2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4. WHG.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40422562" name="019f1781-b804-776c-9c17-78fb2e6130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6330380" name="019f1781-b804-776c-9c17-78fb2e613097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4. WHG.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39962262" name="019f179b-f6f2-73cf-97ca-91dafa6b4a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0794569" name="019f179b-f6f2-73cf-97ca-91dafa6b4a61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4. WHG. rechts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16696390" name="019f17a4-21cf-7117-8e4a-e3e84f5a27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521475" name="019f17a4-21cf-7117-8e4a-e3e84f5a27e0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75. WHG. rechts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15038215" name="019f17dc-42e4-7e48-b633-42be341ff7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4115128" name="019f17dc-42e4-7e48-b633-42be341ff767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2. WHG. rechts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1461828" name="019f1731-1f1b-77d0-b4ae-c26e26f8e0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3389647" name="019f1731-1f1b-77d0-b4ae-c26e26f8e0f0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Wurde versiegelt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2. WHG. links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6453305" name="019f1743-bb3e-7793-aba4-2b6419020a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6043407" name="019f1743-bb3e-7793-aba4-2b6419020aae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2. WHG. links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79409867" name="019f17be-2ec9-7fe5-ace6-789501a3f6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2880196" name="019f17be-2ec9-7fe5-ace6-789501a3f641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nicht zu Hause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2. WHG. links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nicht zu Hause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2. WHG.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1941131" name="019f17c0-df28-7144-bdf3-b5a99c4691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4845827" name="019f17c0-df28-7144-bdf3-b5a99c469144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2b. WHG. links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8811556" name="019f1754-5b3c-7891-ab2b-99b823110c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3712188" name="019f1754-5b3c-7891-ab2b-99b823110c76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2b. WHG. rechts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nicht zu Hause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2b. WHG. links 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2b. WHG.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4492031" name="019f176f-9aa6-74ef-b845-65f0b36ee6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4474329" name="019f176f-9aa6-74ef-b845-65f0b36ee668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2b. WHG. links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nicht zu Hause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4. WHG. links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3641488" name="019f1775-7c68-79a2-8f12-964d59a1be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3664592" name="019f1775-7c68-79a2-8f12-964d59a1be86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4. WHG. rechts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nicht zu Hause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4. WHG. links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nicht zu Hause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4. WHG.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1502190" name="019f1791-9238-7b57-88b2-a20e5fa3b7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3947436" name="019f1791-9238-7b57-88b2-a20e5fa3b7c9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4. WHG. links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nicht zu Hause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75. WHG. Seiteneingang </w:t>
            </w:r>
          </w:p>
          <w:p>
            <w:pPr>
              <w:spacing w:before="0" w:after="0" w:line="240" w:lineRule="auto"/>
            </w:pPr>
            <w:r>
              <w:t>EG.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5952206" name="019f17ca-5c54-7746-8e23-4e9a42212f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7941554" name="019f17ca-5c54-7746-8e23-4e9a42212fe8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2. WHG. links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Cheminèe</w:t>
            </w:r>
          </w:p>
        </w:tc>
        <w:tc>
          <w:p>
            <w:pPr>
              <w:spacing w:before="0" w:after="0" w:line="240" w:lineRule="auto"/>
            </w:pPr>
            <w:r>
              <w:t>Cheminee</w:t>
            </w:r>
          </w:p>
        </w:tc>
        <w:tc>
          <w:p>
            <w:pPr>
              <w:spacing w:before="0" w:after="0" w:line="240" w:lineRule="auto"/>
            </w:pPr>
            <w:r>
              <w:t>Asbestschnüre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31041243" name="019f1728-2f08-77b5-b3a9-74bd9f4cf4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6641758" name="019f1728-2f08-77b5-b3a9-74bd9f4cf40f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2. WHG.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Cheminee</w:t>
            </w:r>
          </w:p>
        </w:tc>
        <w:tc>
          <w:p>
            <w:pPr>
              <w:spacing w:before="0" w:after="0" w:line="240" w:lineRule="auto"/>
            </w:pPr>
            <w:r>
              <w:t>Asbestschnüre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2647737" name="019f173d-259c-7b9e-86a1-9441b12ec7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1478570" name="019f173d-259c-7b9e-86a1-9441b12ec7f1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2. WHG. rechts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Cheminee</w:t>
            </w:r>
          </w:p>
        </w:tc>
        <w:tc>
          <w:p>
            <w:pPr>
              <w:spacing w:before="0" w:after="0" w:line="240" w:lineRule="auto"/>
            </w:pPr>
            <w:r>
              <w:t>Asbestschnüre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46864612" name="019f174a-10a5-7a50-b8dc-912ca965b5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406041" name="019f174a-10a5-7a50-b8dc-912ca965b5e9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Wallisellerstrasse 75, Pfändwiesenstr. 2a,2b,4 Opfikon</w:t>
          </w:r>
        </w:p>
        <w:p>
          <w:pPr>
            <w:spacing w:before="0" w:after="0"/>
          </w:pPr>
          <w:r>
            <w:t>1031 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footer.xml" Type="http://schemas.openxmlformats.org/officeDocument/2006/relationships/footer" Id="rId4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